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0639533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36085" name="893caea0-1539-11f0-b908-270f696eea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7173285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701526" name="b41883b0-1539-11f0-9953-9fc41439c8b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121944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706000" name="744d4f10-153c-11f0-82b5-59aa069a51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93309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13990" name="8c6c6360-153c-11f0-a29d-336b690d313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1079758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158169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4344039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75990" name="c7cbab00-153c-11f0-a96b-c108dcb8c6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8480293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267915" name="e8d946e0-153c-11f0-8f61-4141ca40afe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328014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188752" name="fde4b290-153c-11f0-aefe-639ddd7d91e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260153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587529" name="1420fd20-153d-11f0-af69-e9e52a7fefd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894156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997892" name="3385a3f0-153d-11f0-a92c-4ffba299c01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6670401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282091" name="52d674a0-153d-11f0-9f1e-fb3b612733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6996456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5832" name="fb465cd0-1543-11f0-bde8-95dc909113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481533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850947" name="2f67da20-1544-11f0-b872-3b79f48534d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0688314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480048" name="4fbc5f30-1544-11f0-a196-4dac596c56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5427339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83819" name="67018e40-1544-11f0-8267-370f369248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446858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832293" name="99410520-1544-11f0-a525-8b21a101636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462681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61516" name="abcc2e90-1544-11f0-9107-4773b4ea826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7902743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861701" name="0c8c1880-1545-11f0-a5b3-cfc4e888171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801141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994541" name="c1a9f380-1546-11f0-ab5f-7f47b150f4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2396083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43128" name="d043e590-1546-11f0-be8e-0d10c4b3d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2166785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271926" name="00675a40-1547-11f0-8552-1dd0589811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006987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829226" name="14981d60-1547-11f0-994f-c75a5d2559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168898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53920" name="451c0190-1547-11f0-a0b5-fbaf3632a5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342277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256137" name="c72f42f0-1547-11f0-a103-b96ce95b92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862295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918620" name="e91f4500-1546-11f0-b08b-21c3a05a3d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